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  <w:jc w:val="center"/>
      </w:pPr>
      <w:r>
        <w:rPr>
          <w:rFonts w:ascii="Times New Roman" w:hAnsi="Times New Roman" w:cs="Times New Roman"/>
          <w:b w:val="0"/>
          <w:i w:val="0"/>
          <w:sz w:val="32"/>
        </w:rPr>
        <w:t>Curbing Late-Night Snacking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[Induction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Let your eyes close gently... feel the weight of the day beginning to lift from your shoulders...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Breathe in deeply... and as you exhale, let go of any tension holding on in your body...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evening has arrived... a natural time for rest, not for doing, searching, or consuming...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body knows how to settle... let the quietness of this room envelope you like a soft blanket...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every slow breath... you are drifting closer to a state of peaceful, effortless stillness...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Just let go... there is nothing you need to accomplish right now...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[Deepening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Down... drifting down now into a much deeper state of peaceful relaxation...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 will count from ten down to one... and with every number, your mind becomes more beautifully quiet...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Ten... nine... letting go of the busy thoughts and worries of the day...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Eight... seven... six... sinking deeper down... feeling completely safe and supported...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Five... four... three... your body is beautifully heavy... your mind is clear and calm...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Two... one... zero... deeply relaxed... beautifully centered in this quiet moment...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[Guided Imagery for Curbing Late-Night Snacking]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 rich, earthy scent of damp soil and sweet blooming jasmine drifts gently on the warm air...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you breathe in this fragrance... you find yourself standing inside a warm, glass-walled greenhouse...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All around you... lush green ferns and vibrant tropical plants thrive in the humid shelter...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Outside... a gentle, steady rain is pattering softly and rhythmically against the glass roof...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Inside... it is incredibly safe, warm, and quiet... the plants are slowly drinking in their natural nourishment...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sit on a smooth wooden bench... watching the raindrops trace slow, soothing paths down the glass panels...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This glass represents your healthy boundaries... keeping the restless weather of the world outside your inner calm...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Just as the rain washes the dust from the glass...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your mind is being cleansed of all daily tension...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feel completely nourished by the peaceful air... finding true comfort in the shelter of this beautiful space...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[Positive Suggestions for Curbing Late-Night Snacking]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night falls... you recognize that emotional restlessness is not physical hunger...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When the urge to seek comfort in the kitchen arises... you pause... breathe... and look within...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ask yourself... "Am I truly hungry, or do I just wish to be soothed?"...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easily choose quiet rest over food... realizing that the kitchen holds no answers for your emotions...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craving melts away like mist in the sun... leaving you feeling completely in control of your choices...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nourish your heart with peaceful relaxation... and your body feels light, clean, and perfectly satisfied...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kitchen is closed for the night... and you feel a deep sense of pride in this boundary...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bed welcomes you... and you look forward to waking up feeling refreshed and healthy tomorrow...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[Affirmations for Curbing Late-Night Snacking]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Let these gentle truths settle deeply into your subconscious mind as you repeat them silently...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can easily distinguish between physical hunger and the desire for emotional comfort."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evenings are for resting and restoring my body, not for digesting."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find peace in the quiet spaces of the night without needing food."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am fully in control of my choices when the sun goes down."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body feels light, healthy, and beautifully balanced as I sleep."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[Integration and Empowerment]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These powerful suggestions are now firmly locked into your subconscious mind... working for you automatically...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evening... you will find it easier and more natural to choose peace over snacking...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the author of your daily habits... and you choose health, clarity, and self-respect...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relationship with food is perfectly balanced... your evening hours are a sanctuary for your spirit...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sleep deeply... knowing you have honored your body's true needs tonight...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[Reawakening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Now... it is time to return to your waking awareness... carrying this peace and control with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slowly bringing your awareness back to the physical room around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Two... feeling a gentle, refreshing energy beginning to flow back into your fingers and toes...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Three... taking a deep, cleansing breath of cool air, filling your lungs with fresh vitality...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Four... feeling light, clean, fully awake, and completely aligned with your healthy goals...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Five... eyes open... fully alert, awake, and feeling absolutely wonderful...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